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46498985" name="01a05d39-d5c0-7f82-9e2c-689a8775521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2866856" name="01a05d39-d5c0-7f82-9e2c-689a8775521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3647693" name="01a05d39-fecf-70f0-b3e9-69cd87bcd3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3611417" name="01a05d39-fecf-70f0-b3e9-69cd87bcd32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25544933" name="01a05d3b-16da-7740-a860-6763d7c8fc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7030627" name="01a05d3b-16da-7740-a860-6763d7c8fc5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25894336" name="01a05d3b-6c2a-72ab-bd7f-0899083d7c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3600960" name="01a05d3b-6c2a-72ab-bd7f-0899083d7c7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Carport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62719198" name="01a05d49-13d6-7f7d-8cb2-6efde9e686d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0952322" name="01a05d49-13d6-7f7d-8cb2-6efde9e686d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28616024" name="01a05d49-9b63-70ef-925d-b866719ec3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8505172" name="01a05d49-9b63-70ef-925d-b866719ec3d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Mattler 8, Rifferswil</w:t>
          </w:r>
        </w:p>
        <w:p>
          <w:pPr>
            <w:spacing w:before="0" w:after="0"/>
          </w:pPr>
          <w:r>
            <w:t>DN 1175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